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B239D" w14:textId="77777777" w:rsidR="0046503F" w:rsidRDefault="00AC376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131232DA" w14:textId="77777777" w:rsidR="0046503F" w:rsidRDefault="00AC3760">
      <w:pPr>
        <w:spacing w:after="0"/>
        <w:jc w:val="center"/>
      </w:pPr>
      <w:r>
        <w:t>Місто: Запоріжжя</w:t>
      </w:r>
    </w:p>
    <w:p w14:paraId="3C358F7D" w14:textId="77777777" w:rsidR="0046503F" w:rsidRDefault="00AC3760">
      <w:pPr>
        <w:spacing w:after="240"/>
        <w:jc w:val="center"/>
      </w:pPr>
      <w:r>
        <w:t>31 Січня - 01 Лютого 2026</w:t>
      </w:r>
    </w:p>
    <w:p w14:paraId="6DCE9463" w14:textId="77777777" w:rsidR="0046503F" w:rsidRDefault="00AC3760">
      <w:pPr>
        <w:pStyle w:val="Heading1"/>
        <w:jc w:val="center"/>
      </w:pPr>
      <w:r>
        <w:t>159 Disco-Slow Дорослі Solo Початківці Plus</w:t>
      </w:r>
    </w:p>
    <w:p w14:paraId="291F7BF9" w14:textId="77777777" w:rsidR="0046503F" w:rsidRDefault="00AC3760">
      <w:pPr>
        <w:pStyle w:val="Heading2"/>
      </w:pPr>
      <w:r>
        <w:t>Фінал</w:t>
      </w:r>
    </w:p>
    <w:p w14:paraId="37E3C969" w14:textId="77777777" w:rsidR="0046503F" w:rsidRDefault="00AC3760">
      <w:pPr>
        <w:spacing w:after="0"/>
      </w:pPr>
      <w:r>
        <w:t>Суддівська колегія:</w:t>
      </w:r>
    </w:p>
    <w:p w14:paraId="38B2A5B3" w14:textId="77777777" w:rsidR="0046503F" w:rsidRDefault="00AC3760">
      <w:pPr>
        <w:spacing w:after="0"/>
      </w:pPr>
      <w:r>
        <w:t>A - Сидорцова Яна</w:t>
      </w:r>
    </w:p>
    <w:p w14:paraId="388B94BA" w14:textId="77777777" w:rsidR="0046503F" w:rsidRDefault="00AC3760">
      <w:pPr>
        <w:spacing w:after="0"/>
      </w:pPr>
      <w:r>
        <w:t>B - Шаповалова Тетяна</w:t>
      </w:r>
    </w:p>
    <w:p w14:paraId="5DD56F19" w14:textId="77777777" w:rsidR="0046503F" w:rsidRDefault="00AC3760">
      <w:pPr>
        <w:spacing w:after="0"/>
      </w:pPr>
      <w:r>
        <w:t>C - Альона Міщенко</w:t>
      </w:r>
    </w:p>
    <w:p w14:paraId="6013EF84" w14:textId="77777777" w:rsidR="0046503F" w:rsidRDefault="00AC3760">
      <w:pPr>
        <w:spacing w:after="0"/>
      </w:pPr>
      <w:r>
        <w:t>D - Дар`я Алексашина</w:t>
      </w:r>
    </w:p>
    <w:p w14:paraId="77D88832" w14:textId="77777777" w:rsidR="0046503F" w:rsidRDefault="0046503F">
      <w:pPr>
        <w:spacing w:after="120"/>
      </w:pPr>
    </w:p>
    <w:p w14:paraId="48EDDFEC" w14:textId="77777777" w:rsidR="0046503F" w:rsidRDefault="00AC3760">
      <w:r>
        <w:t>Результати:</w:t>
      </w:r>
    </w:p>
    <w:p w14:paraId="68B44104" w14:textId="77777777" w:rsidR="0046503F" w:rsidRDefault="00AC3760">
      <w:pPr>
        <w:pStyle w:val="ListNumber"/>
      </w:pPr>
      <w:r>
        <w:t>#308 Катерина Карнаух - 1 місце</w:t>
      </w:r>
    </w:p>
    <w:p w14:paraId="662F1FF3" w14:textId="77777777" w:rsidR="0046503F" w:rsidRDefault="0046503F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</w:tblGrid>
      <w:tr w:rsidR="00AC3760" w14:paraId="356C25B1" w14:textId="77777777" w:rsidTr="004650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8E9A3E4" w14:textId="77777777" w:rsidR="00AC3760" w:rsidRDefault="00AC3760">
            <w:pPr>
              <w:jc w:val="center"/>
            </w:pPr>
            <w:r>
              <w:t>№</w:t>
            </w:r>
          </w:p>
        </w:tc>
        <w:tc>
          <w:tcPr>
            <w:tcW w:w="1560" w:type="dxa"/>
          </w:tcPr>
          <w:p w14:paraId="764129E8" w14:textId="77777777" w:rsidR="00AC3760" w:rsidRDefault="00AC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560" w:type="dxa"/>
          </w:tcPr>
          <w:p w14:paraId="3CF19F72" w14:textId="77777777" w:rsidR="00AC3760" w:rsidRDefault="00AC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560" w:type="dxa"/>
          </w:tcPr>
          <w:p w14:paraId="1C7E9D20" w14:textId="77777777" w:rsidR="00AC3760" w:rsidRDefault="00AC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560" w:type="dxa"/>
          </w:tcPr>
          <w:p w14:paraId="08D6D9BF" w14:textId="77777777" w:rsidR="00AC3760" w:rsidRDefault="00AC37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AC3760" w14:paraId="6ED60EC3" w14:textId="77777777" w:rsidTr="004650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10EEBEB6" w14:textId="77777777" w:rsidR="00AC3760" w:rsidRDefault="00AC3760">
            <w:pPr>
              <w:jc w:val="center"/>
            </w:pPr>
            <w:r>
              <w:t>308</w:t>
            </w:r>
          </w:p>
        </w:tc>
        <w:tc>
          <w:tcPr>
            <w:tcW w:w="1560" w:type="dxa"/>
          </w:tcPr>
          <w:p w14:paraId="32170391" w14:textId="77777777" w:rsidR="00AC3760" w:rsidRDefault="00AC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560" w:type="dxa"/>
          </w:tcPr>
          <w:p w14:paraId="37F0950A" w14:textId="77777777" w:rsidR="00AC3760" w:rsidRDefault="00AC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560" w:type="dxa"/>
          </w:tcPr>
          <w:p w14:paraId="23925F6D" w14:textId="77777777" w:rsidR="00AC3760" w:rsidRDefault="00AC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560" w:type="dxa"/>
          </w:tcPr>
          <w:p w14:paraId="243DB85A" w14:textId="77777777" w:rsidR="00AC3760" w:rsidRDefault="00AC376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25014647" w14:textId="77777777" w:rsidR="0046503F" w:rsidRDefault="0046503F"/>
    <w:sectPr w:rsidR="0046503F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134386">
    <w:abstractNumId w:val="8"/>
  </w:num>
  <w:num w:numId="2" w16cid:durableId="239214031">
    <w:abstractNumId w:val="6"/>
  </w:num>
  <w:num w:numId="3" w16cid:durableId="1437752251">
    <w:abstractNumId w:val="5"/>
  </w:num>
  <w:num w:numId="4" w16cid:durableId="1758593727">
    <w:abstractNumId w:val="4"/>
  </w:num>
  <w:num w:numId="5" w16cid:durableId="692193436">
    <w:abstractNumId w:val="7"/>
  </w:num>
  <w:num w:numId="6" w16cid:durableId="2010910663">
    <w:abstractNumId w:val="3"/>
  </w:num>
  <w:num w:numId="7" w16cid:durableId="1159079569">
    <w:abstractNumId w:val="2"/>
  </w:num>
  <w:num w:numId="8" w16cid:durableId="1237739736">
    <w:abstractNumId w:val="1"/>
  </w:num>
  <w:num w:numId="9" w16cid:durableId="1675448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6503F"/>
    <w:rsid w:val="006C5265"/>
    <w:rsid w:val="00AA1D8D"/>
    <w:rsid w:val="00AC3760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2975E9"/>
  <w14:defaultImageDpi w14:val="300"/>
  <w15:docId w15:val="{627C5339-D7FD-4491-9365-31E7A169E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2026-02-04T00:37:00Z</dcterms:modified>
  <cp:category/>
</cp:coreProperties>
</file>